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4583659" name="ff419e70-16dd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998275" name="ff419e70-16dd-11f1-aacb-e96c476e427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8286603" name="02b80080-16de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5303118" name="02b80080-16de-11f1-aacb-e96c476e427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5683938" name="43b92ad0-16e0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5576081" name="43b92ad0-16e0-11f1-aacb-e96c476e427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3320965" name="48e50510-16e0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2633103" name="48e50510-16e0-11f1-aacb-e96c476e427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819527" name="9347a790-16e3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2043029" name="9347a790-16e3-11f1-aacb-e96c476e427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881042" name="9a780460-16e3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6885439" name="9a780460-16e3-11f1-aacb-e96c476e427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Einlieger Wohnung 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6089495" name="a7bb5530-16e5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7695962" name="a7bb5530-16e5-11f1-aacb-e96c476e427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2879129" name="adad3e90-16e5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4366838" name="adad3e90-16e5-11f1-aacb-e96c476e427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9652382" name="058daa30-16e8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2010106" name="058daa30-16e8-11f1-aacb-e96c476e427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6100098" name="0a5bad00-16e8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597093" name="0a5bad00-16e8-11f1-aacb-e96c476e427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 - OG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677166" name="4e4b0880-16e8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2539745" name="4e4b0880-16e8-11f1-aacb-e96c476e4277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5789186" name="53363040-16e8-11f1-aacb-e96c476e42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7996597" name="53363040-16e8-11f1-aacb-e96c476e427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Bächlenweg 18, 5630 Muri</w:t>
          </w:r>
        </w:p>
        <w:p>
          <w:pPr>
            <w:spacing w:before="0" w:after="0"/>
          </w:pPr>
          <w:r>
            <w:t>702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